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7848532" name="019fd208-c797-77d9-aa0c-a7e24c4d0e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448353" name="019fd208-c797-77d9-aa0c-a7e24c4d0e1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3349783" name="019fd218-b9c9-7c66-837a-b74dbba043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017921" name="019fd218-b9c9-7c66-837a-b74dbba043b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4165317" name="019fd220-142f-7d52-bcc7-38904c0c9a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370663" name="019fd220-142f-7d52-bcc7-38904c0c9a2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2068945" name="019fd226-6c18-7fac-8da6-53348c192d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998951" name="019fd226-6c18-7fac-8da6-53348c192d5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1890491" name="019fd22f-9d8a-7ebd-9573-e8af6f497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965709" name="019fd22f-9d8a-7ebd-9573-e8af6f49739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9014176" name="019fd232-b7f8-79bc-ab4e-abcf4e1b07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541798" name="019fd232-b7f8-79bc-ab4e-abcf4e1b07e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9895779" name="019fd235-1fd9-7ed0-8383-461feca388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515411" name="019fd235-1fd9-7ed0-8383-461feca388b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5682938" name="019fd211-81f1-7de8-92ec-c664d81e4c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820413" name="019fd211-81f1-7de8-92ec-c664d81e4cf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4552264" name="019fd210-7c39-7d5e-ba80-e624b27ad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8606" name="019fd210-7c39-7d5e-ba80-e624b27ad21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653877" name="019fd215-65b0-7fa3-b81a-b02d57d774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415735" name="019fd215-65b0-7fa3-b81a-b02d57d774f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0786500" name="019fd21a-6dcb-72e7-ae6f-14b910d7d4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430361" name="019fd21a-6dcb-72e7-ae6f-14b910d7d41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6037254" name="019fd21f-dc8d-7d63-9484-e176a381e8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824486" name="019fd21f-dc8d-7d63-9484-e176a381e8d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7285506" name="019fd22d-440b-76fb-afff-2a3299bb4f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062197" name="019fd22d-440b-76fb-afff-2a3299bb4f8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478869" name="019fd21d-7a61-7409-92b5-cad2d98b4e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176174" name="019fd21d-7a61-7409-92b5-cad2d98b4e3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1702062" name="019fd228-5bcc-7e0a-91ba-8c082284c7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294544" name="019fd228-5bcc-7e0a-91ba-8c082284c7c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5041721" name="019fd233-5e3e-7265-a567-f7f0c41d91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485245" name="019fd233-5e3e-7265-a567-f7f0c41d915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Kork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6291644" name="019fd238-4e1a-74bb-a9ea-7a1f771924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893683" name="019fd238-4e1a-74bb-a9ea-7a1f7719249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9124181" name="019fd22e-672f-7aa8-8dfc-6553169c40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415128" name="019fd22e-672f-7aa8-8dfc-6553169c40b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Krieswinkelstrasse 16, 8599 Salmsach</w:t>
          </w:r>
        </w:p>
        <w:p>
          <w:pPr>
            <w:spacing w:before="0" w:after="0"/>
          </w:pPr>
          <w:r>
            <w:t>1125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